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A5F5A" w:rsidRPr="008A3AE8" w:rsidRDefault="005A5F5A" w:rsidP="005A5F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68-7-8/355</w:t>
      </w:r>
    </w:p>
    <w:p w:rsidR="005A5F5A" w:rsidRPr="00C23241" w:rsidRDefault="005A5F5A" w:rsidP="005A5F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914DE">
        <w:rPr>
          <w:rFonts w:ascii="Times New Roman" w:hAnsi="Times New Roman"/>
          <w:b/>
          <w:bCs/>
          <w:sz w:val="28"/>
          <w:szCs w:val="28"/>
          <w:lang w:val="uk-UA"/>
        </w:rPr>
        <w:t>Гриценку</w:t>
      </w:r>
      <w:proofErr w:type="spellEnd"/>
      <w:r w:rsidR="003914D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5A5F5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914DE">
        <w:rPr>
          <w:rFonts w:ascii="Times New Roman" w:hAnsi="Times New Roman"/>
          <w:bCs/>
          <w:sz w:val="28"/>
          <w:szCs w:val="28"/>
          <w:lang w:val="uk-UA"/>
        </w:rPr>
        <w:t>Гриценка</w:t>
      </w:r>
      <w:proofErr w:type="spellEnd"/>
      <w:r w:rsidR="003914DE">
        <w:rPr>
          <w:rFonts w:ascii="Times New Roman" w:hAnsi="Times New Roman"/>
          <w:bCs/>
          <w:sz w:val="28"/>
          <w:szCs w:val="28"/>
          <w:lang w:val="uk-UA"/>
        </w:rPr>
        <w:t xml:space="preserve"> Віктора Анатолійовича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5A5F5A" w:rsidRPr="005A5F5A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5A5F5A" w:rsidRPr="00E36231">
        <w:rPr>
          <w:rFonts w:ascii="Times New Roman" w:hAnsi="Times New Roman"/>
          <w:color w:val="000000" w:themeColor="text1"/>
          <w:sz w:val="26"/>
          <w:szCs w:val="26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7D583B" w:rsidRDefault="001A4C7A" w:rsidP="005A5F5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5A5F5A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5A5F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914DE">
        <w:rPr>
          <w:rFonts w:ascii="Times New Roman" w:hAnsi="Times New Roman"/>
          <w:bCs/>
          <w:sz w:val="28"/>
          <w:szCs w:val="28"/>
          <w:lang w:val="uk-UA"/>
        </w:rPr>
        <w:t>Гриценку</w:t>
      </w:r>
      <w:proofErr w:type="spellEnd"/>
      <w:r w:rsidR="003914DE">
        <w:rPr>
          <w:rFonts w:ascii="Times New Roman" w:hAnsi="Times New Roman"/>
          <w:bCs/>
          <w:sz w:val="28"/>
          <w:szCs w:val="28"/>
          <w:lang w:val="uk-UA"/>
        </w:rPr>
        <w:t xml:space="preserve"> Віктору Анатолійовичу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14DE">
        <w:rPr>
          <w:rFonts w:ascii="Times New Roman" w:hAnsi="Times New Roman"/>
          <w:bCs/>
          <w:sz w:val="28"/>
          <w:szCs w:val="28"/>
          <w:lang w:val="uk-UA"/>
        </w:rPr>
        <w:t>47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proofErr w:type="spellEnd"/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3914DE">
        <w:rPr>
          <w:rFonts w:ascii="Times New Roman" w:hAnsi="Times New Roman"/>
          <w:bCs/>
          <w:sz w:val="28"/>
          <w:szCs w:val="28"/>
          <w:lang w:val="uk-UA"/>
        </w:rPr>
        <w:t>47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3914DE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5A5F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3914DE">
        <w:rPr>
          <w:rFonts w:ascii="Times New Roman" w:hAnsi="Times New Roman"/>
          <w:bCs/>
          <w:sz w:val="28"/>
          <w:szCs w:val="28"/>
          <w:lang w:val="uk-UA"/>
        </w:rPr>
        <w:t xml:space="preserve">Гриценку </w:t>
      </w:r>
      <w:r w:rsidR="003914DE" w:rsidRPr="003914DE">
        <w:rPr>
          <w:rFonts w:ascii="Times New Roman" w:hAnsi="Times New Roman"/>
          <w:bCs/>
          <w:sz w:val="28"/>
          <w:szCs w:val="28"/>
          <w:lang w:val="uk-UA"/>
        </w:rPr>
        <w:t>Віктору Анатолійовичу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5A5F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5A5F5A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5B1896" w:rsidRDefault="0087494E" w:rsidP="005A5F5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B52E0B" w:rsidRPr="005B1896" w:rsidRDefault="001A4C7A" w:rsidP="005A5F5A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5B1896">
        <w:rPr>
          <w:b/>
          <w:sz w:val="28"/>
          <w:szCs w:val="28"/>
        </w:rPr>
        <w:t>Міський  голова                                    С.Волинський</w:t>
      </w:r>
    </w:p>
    <w:p w:rsidR="00C23241" w:rsidRPr="005B1896" w:rsidRDefault="00C23241" w:rsidP="005A5F5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23241" w:rsidRPr="005B1896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B71F6"/>
    <w:rsid w:val="00122A65"/>
    <w:rsid w:val="001A4C7A"/>
    <w:rsid w:val="001F46B0"/>
    <w:rsid w:val="00256734"/>
    <w:rsid w:val="00297B13"/>
    <w:rsid w:val="00317446"/>
    <w:rsid w:val="00385534"/>
    <w:rsid w:val="003914DE"/>
    <w:rsid w:val="00402717"/>
    <w:rsid w:val="004D3624"/>
    <w:rsid w:val="005A0493"/>
    <w:rsid w:val="005A5F5A"/>
    <w:rsid w:val="005B1896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C9F6C-B9AA-4285-B6C7-514785E6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2021-02-16T14:12:00Z</cp:lastPrinted>
  <dcterms:created xsi:type="dcterms:W3CDTF">2021-02-16T14:13:00Z</dcterms:created>
  <dcterms:modified xsi:type="dcterms:W3CDTF">2021-03-15T06:13:00Z</dcterms:modified>
</cp:coreProperties>
</file>